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3188" w:rsidRDefault="00000000" w14:paraId="78727B82" w14:textId="6655E201">
      <w:pPr>
        <w:pStyle w:val="Cmsor1"/>
      </w:pPr>
      <w:r>
        <w:t xml:space="preserve">Λίστα ελέγχου</w:t>
      </w:r>
      <w:r>
        <w:t xml:space="preserve"> 5 σημείων για </w:t>
      </w:r>
      <w:r>
        <w:t xml:space="preserve">την υγιεινή</w:t>
      </w:r>
      <w:r>
        <w:t xml:space="preserve"> των πληροφοριών</w:t>
      </w:r>
    </w:p>
    <w:p w:rsidR="00E23188" w:rsidRDefault="00000000" w14:paraId="5AF930CC" w14:textId="77777777">
      <w:pPr>
        <w:pStyle w:val="Szmozottlista"/>
      </w:pPr>
      <w:r>
        <w:t xml:space="preserve">1. ΠΗΓΗ: Είναι η αρχική πηγή αξιόπιστη και επαληθεύσιμη;</w:t>
      </w:r>
    </w:p>
    <w:p w:rsidR="00E23188" w:rsidRDefault="00000000" w14:paraId="24D1E4A4" w14:textId="77777777">
      <w:pPr>
        <w:pStyle w:val="Szmozottlista"/>
      </w:pPr>
      <w:r>
        <w:t xml:space="preserve">2. ΗΜΕΡΟΜΗΝΙΑ: Είναι το περιεχόμενο πρόσφατο ή επανακυκλοφορεί εκτός πλαισίου;</w:t>
      </w:r>
    </w:p>
    <w:p w:rsidR="00E23188" w:rsidRDefault="00000000" w14:paraId="233D3BF3" w14:textId="77777777">
      <w:pPr>
        <w:pStyle w:val="Szmozottlista"/>
      </w:pPr>
      <w:r>
        <w:t xml:space="preserve">3. ΣΥΝΑΙΣΘΗΜΑ: Το περιεχόμενο προσπαθεί να προκαλέσει έντονα συναισθήματα (θυμό, φόβο, χαρά);</w:t>
      </w:r>
    </w:p>
    <w:p w:rsidR="00E23188" w:rsidRDefault="00000000" w14:paraId="7F31A0FB" w14:textId="77777777">
      <w:pPr>
        <w:pStyle w:val="Szmozottlista"/>
      </w:pPr>
      <w:r>
        <w:t xml:space="preserve">4. ΑΠΟΔΕΙΚΤΙΚΑ ΣΤΟΙΧΕΙΑ: Υπάρχουν αποδεικτικά στοιχεία (σύνδεσμοι, δεδομένα, παραπομπές) που να υποστηρίζουν τον ισχυρισμό;</w:t>
      </w:r>
    </w:p>
    <w:p w:rsidR="00E23188" w:rsidRDefault="00000000" w14:paraId="2DF9B6DE" w14:textId="77777777">
      <w:pPr>
        <w:pStyle w:val="Szmozottlista"/>
      </w:pPr>
      <w:r>
        <w:t xml:space="preserve">5. ΚΙΝΗΤΡΟ: Ποιος ωφελείται αν το μοιραστώ αυτό και γιατί μπορεί να έχει δημιουργηθεί;</w:t>
      </w:r>
    </w:p>
    <w:p w:rsidR="00E23188" w:rsidRDefault="00000000" w14:paraId="5FE93BE3" w14:textId="77777777">
      <w:r>
        <w:br/>
      </w:r>
      <w:r>
        <w:t xml:space="preserve">Συμβουλή: Εάν 2 ή περισσότερα στοιχεία σας προκαλούν ανησυχία, μην το μοιραστείτε χωρίς να το επαληθεύσετε!</w:t>
      </w:r>
    </w:p>
    <w:sectPr w:rsidR="00E2318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9294687">
    <w:abstractNumId w:val="8"/>
  </w:num>
  <w:num w:numId="2" w16cid:durableId="604268818">
    <w:abstractNumId w:val="6"/>
  </w:num>
  <w:num w:numId="3" w16cid:durableId="1096097480">
    <w:abstractNumId w:val="5"/>
  </w:num>
  <w:num w:numId="4" w16cid:durableId="1240293513">
    <w:abstractNumId w:val="4"/>
  </w:num>
  <w:num w:numId="5" w16cid:durableId="315493170">
    <w:abstractNumId w:val="7"/>
  </w:num>
  <w:num w:numId="6" w16cid:durableId="1492794639">
    <w:abstractNumId w:val="3"/>
  </w:num>
  <w:num w:numId="7" w16cid:durableId="1217082795">
    <w:abstractNumId w:val="2"/>
  </w:num>
  <w:num w:numId="8" w16cid:durableId="231963386">
    <w:abstractNumId w:val="1"/>
  </w:num>
  <w:num w:numId="9" w16cid:durableId="1386759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4068"/>
    <w:rsid w:val="00326F90"/>
    <w:rsid w:val="00AA1D8D"/>
    <w:rsid w:val="00B47730"/>
    <w:rsid w:val="00CB0664"/>
    <w:rsid w:val="00E23188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E40CD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467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docId:CC10A5A55082D597FE87DC8BC6CF30D7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2025-08-02T14:27:00.0000000Z</dcterms:modified>
  <category/>
</coreProperties>
</file>